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552897" name="ff419e70-16dd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622156" name="ff419e70-16dd-11f1-aacb-e96c476e42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112333" name="02b80080-16de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744078" name="02b80080-16de-11f1-aacb-e96c476e42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4183875" name="43b92ad0-16e0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230356" name="43b92ad0-16e0-11f1-aacb-e96c476e42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3097676" name="48e50510-16e0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2132556" name="48e50510-16e0-11f1-aacb-e96c476e42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3122559" name="9347a790-16e3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807987" name="9347a790-16e3-11f1-aacb-e96c476e42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4927878" name="9a780460-16e3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0107083" name="9a780460-16e3-11f1-aacb-e96c476e42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Einlieger Wohnung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7579473" name="a7bb5530-16e5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3290086" name="a7bb5530-16e5-11f1-aacb-e96c476e42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7651468" name="adad3e90-16e5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0615626" name="adad3e90-16e5-11f1-aacb-e96c476e42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9915827" name="058daa3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3232980" name="058daa30-16e8-11f1-aacb-e96c476e42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8847781" name="0a5bad0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7545440" name="0a5bad00-16e8-11f1-aacb-e96c476e427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- OG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8641646" name="4e4b088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917138" name="4e4b0880-16e8-11f1-aacb-e96c476e427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002507" name="5336304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104533" name="53363040-16e8-11f1-aacb-e96c476e427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Bächlenweg 18, 5630 Muri</w:t>
          </w:r>
        </w:p>
        <w:p>
          <w:pPr>
            <w:spacing w:before="0" w:after="0"/>
          </w:pPr>
          <w:r>
            <w:t>702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